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D54293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AI 2021-0051 Beoordelen kapaanvragen Amsterdam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DD718B" w:rsidP="003C19FE">
      <w:r>
        <w:t>In te schrijven met het fictieve totaalbedrag voor 2 jaar</w:t>
      </w:r>
      <w:r w:rsidR="003C19FE" w:rsidRPr="003C19FE">
        <w:t>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>
      <w:bookmarkStart w:id="0" w:name="_GoBack"/>
      <w:bookmarkEnd w:id="0"/>
    </w:p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293" w:rsidRDefault="00D54293" w:rsidP="00220940">
      <w:pPr>
        <w:spacing w:line="240" w:lineRule="auto"/>
      </w:pPr>
      <w:r>
        <w:separator/>
      </w:r>
    </w:p>
  </w:endnote>
  <w:endnote w:type="continuationSeparator" w:id="0">
    <w:p w:rsidR="00D54293" w:rsidRDefault="00D54293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293" w:rsidRDefault="00D54293" w:rsidP="00220940">
      <w:pPr>
        <w:spacing w:line="240" w:lineRule="auto"/>
      </w:pPr>
      <w:r>
        <w:separator/>
      </w:r>
    </w:p>
  </w:footnote>
  <w:footnote w:type="continuationSeparator" w:id="0">
    <w:p w:rsidR="00D54293" w:rsidRDefault="00D54293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DD718B" w:rsidRDefault="00DD718B">
    <w:pPr>
      <w:pStyle w:val="Koptekst"/>
      <w:rPr>
        <w:sz w:val="18"/>
        <w:szCs w:val="18"/>
      </w:rPr>
    </w:pPr>
    <w:r>
      <w:rPr>
        <w:sz w:val="18"/>
        <w:szCs w:val="18"/>
      </w:rPr>
      <w:t>AI 2021-0051 Beoordelen kapaanvragen Amsterdam</w:t>
    </w:r>
  </w:p>
  <w:p w:rsidR="00220940" w:rsidRPr="00220940" w:rsidRDefault="00DD718B">
    <w:pPr>
      <w:pStyle w:val="Koptekst"/>
      <w:rPr>
        <w:sz w:val="18"/>
        <w:szCs w:val="18"/>
      </w:rPr>
    </w:pPr>
    <w:r>
      <w:rPr>
        <w:sz w:val="18"/>
        <w:szCs w:val="18"/>
      </w:rPr>
      <w:t>B</w:t>
    </w:r>
    <w:r w:rsidR="00CC39EC">
      <w:rPr>
        <w:sz w:val="18"/>
        <w:szCs w:val="18"/>
      </w:rPr>
      <w:t>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93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54293"/>
    <w:rsid w:val="00D93CF8"/>
    <w:rsid w:val="00DD0355"/>
    <w:rsid w:val="00DD718B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02E78"/>
  <w15:docId w15:val="{8AE015FC-4923-4CDE-BB46-1A60895C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zer026\AppData\Local\Microsoft\Windows\INetCache\IE\B7MK85FM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05DAE-51A7-4082-9CED-E9ABAE6E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</TotalTime>
  <Pages>2</Pages>
  <Words>325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Keizer, Bonne</dc:creator>
  <cp:lastModifiedBy>Keizer, Bonne</cp:lastModifiedBy>
  <cp:revision>2</cp:revision>
  <dcterms:created xsi:type="dcterms:W3CDTF">2021-04-09T07:51:00Z</dcterms:created>
  <dcterms:modified xsi:type="dcterms:W3CDTF">2021-04-09T07:54:00Z</dcterms:modified>
</cp:coreProperties>
</file>